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Bad/ WC</w:t>
            </w:r>
          </w:p>
          <w:p>
            <w:pPr>
              <w:spacing w:before="0" w:after="0" w:line="240" w:lineRule="auto"/>
            </w:pPr>
            <w:r>
              <w:t>5.OG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405357321" name="01a00ec6-70f1-791f-be98-15489600ecb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72779487" name="01a00ec6-70f1-791f-be98-15489600ecb2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5.OG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712134946" name="01a00ed2-5921-787c-b0fa-13a5ed2d112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41035322" name="01a00ed2-5921-787c-b0fa-13a5ed2d1120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Bad/ WC</w:t>
            </w:r>
          </w:p>
          <w:p>
            <w:pPr>
              <w:spacing w:before="0" w:after="0" w:line="240" w:lineRule="auto"/>
            </w:pPr>
            <w:r>
              <w:t>5.OG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915309725" name="01a00ec8-507f-7ef9-bdba-217f2ec4b73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81581115" name="01a00ec8-507f-7ef9-bdba-217f2ec4b738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5.OG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2101425454" name="01a00ed3-2555-721e-ad90-ed80818aec7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91343812" name="01a00ed3-2555-721e-ad90-ed80818aec7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Bad/ WC</w:t>
            </w:r>
          </w:p>
          <w:p>
            <w:pPr>
              <w:spacing w:before="0" w:after="0" w:line="240" w:lineRule="auto"/>
            </w:pPr>
            <w:r>
              <w:t>5.OG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Grund &amp; Deckputz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923654286" name="01a00ec9-acdb-7dfb-b001-0049f5fe4d1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91974909" name="01a00ec9-acdb-7dfb-b001-0049f5fe4d1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Gang/ Wohnzimmer </w:t>
            </w:r>
          </w:p>
          <w:p>
            <w:pPr>
              <w:spacing w:before="0" w:after="0" w:line="240" w:lineRule="auto"/>
            </w:pPr>
            <w:r>
              <w:t>5.OG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Grund &amp; Deckputz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658577753" name="01a00ecd-d0e4-7a5f-87c8-f18c83fba0b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1580248" name="01a00ecd-d0e4-7a5f-87c8-f18c83fba0bb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Elternschlafzimmer </w:t>
            </w:r>
          </w:p>
          <w:p>
            <w:pPr>
              <w:spacing w:before="0" w:after="0" w:line="240" w:lineRule="auto"/>
            </w:pPr>
            <w:r>
              <w:t>5. OG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Grund &amp; Deckputz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451663560" name="01a00ed0-cae7-7f6f-8659-01e9b33ed7f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80875666" name="01a00ed0-cae7-7f6f-8659-01e9b33ed7fe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Küche/ Esszimmer </w:t>
            </w:r>
          </w:p>
          <w:p>
            <w:pPr>
              <w:spacing w:before="0" w:after="0" w:line="240" w:lineRule="auto"/>
            </w:pPr>
            <w:r>
              <w:t>5.OG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Grund &amp; Deckputz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860720400" name="01a00ed4-8d95-71cc-a893-319e3105af1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69596470" name="01a00ed4-8d95-71cc-a893-319e3105af12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Bad/ WC</w:t>
            </w:r>
          </w:p>
          <w:p>
            <w:pPr>
              <w:spacing w:before="0" w:after="0" w:line="240" w:lineRule="auto"/>
            </w:pPr>
            <w:r>
              <w:t>5.OG</w:t>
            </w:r>
          </w:p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Deckputz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520293304" name="01a00eca-e2c9-7cd9-b74a-f14cda10c22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31277363" name="01a00eca-e2c9-7cd9-b74a-f14cda10c22c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Gang/ Wohnzimmer </w:t>
            </w:r>
          </w:p>
          <w:p>
            <w:pPr>
              <w:spacing w:before="0" w:after="0" w:line="240" w:lineRule="auto"/>
            </w:pPr>
            <w:r>
              <w:t>5.OG</w:t>
            </w:r>
          </w:p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Deckputz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102907903" name="01a00ece-cde1-7f7e-a632-dae2c6abba9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74961965" name="01a00ece-cde1-7f7e-a632-dae2c6abba9c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Elternschlafzimmer </w:t>
            </w:r>
          </w:p>
          <w:p>
            <w:pPr>
              <w:spacing w:before="0" w:after="0" w:line="240" w:lineRule="auto"/>
            </w:pPr>
            <w:r>
              <w:t>5. OG</w:t>
            </w:r>
          </w:p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Deckputz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032334057" name="01a00ed1-6391-7cb2-a922-5d401ed513e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47646325" name="01a00ed1-6391-7cb2-a922-5d401ed513ed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Küche/ Esszimmer </w:t>
            </w:r>
          </w:p>
          <w:p>
            <w:pPr>
              <w:spacing w:before="0" w:after="0" w:line="240" w:lineRule="auto"/>
            </w:pPr>
            <w:r>
              <w:t>5.OG</w:t>
            </w:r>
          </w:p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Deckputz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826949943" name="01a00ed5-a36a-7c7c-984f-5d7a9fd52d2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3836670" name="01a00ed5-a36a-7c7c-984f-5d7a9fd52d2d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Gang/ Wohnzimmer/ Esszimmer/ Kinderzimmer </w:t>
            </w:r>
          </w:p>
          <w:p>
            <w:pPr>
              <w:spacing w:before="0" w:after="0" w:line="240" w:lineRule="auto"/>
            </w:pPr>
            <w:r>
              <w:t>5. OG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014419772" name="01a00ecb-d65e-7f58-a11d-65d7fd72e33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76276735" name="01a00ecb-d65e-7f58-a11d-65d7fd72e339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Elternschlafzimmer </w:t>
            </w:r>
          </w:p>
          <w:p>
            <w:pPr>
              <w:spacing w:before="0" w:after="0" w:line="240" w:lineRule="auto"/>
            </w:pPr>
            <w:r>
              <w:t>5. OG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060460795" name="01a00ecf-dc41-71f6-abbe-edcd42bd20e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72888287" name="01a00ecf-dc41-71f6-abbe-edcd42bd20e5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Lüssirainstrasse 59, 6300 Zug</w:t>
          </w:r>
        </w:p>
        <w:p>
          <w:pPr>
            <w:spacing w:before="0" w:after="0"/>
          </w:pPr>
          <w:r>
            <w:t>DN 1140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footer.xml" Type="http://schemas.openxmlformats.org/officeDocument/2006/relationships/footer" Id="rId18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